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52FA6E" w14:textId="6D777892" w:rsidR="00A14104" w:rsidRDefault="00AA2476" w:rsidP="00AA2476">
      <w:pPr>
        <w:pStyle w:val="Bijlageondertitel"/>
        <w:numPr>
          <w:ilvl w:val="0"/>
          <w:numId w:val="0"/>
        </w:numPr>
      </w:pPr>
      <w:bookmarkStart w:id="0" w:name="_Toc494107699"/>
      <w:bookmarkStart w:id="1" w:name="_Toc490149779"/>
      <w:bookmarkStart w:id="2" w:name="_Toc457922947"/>
      <w:bookmarkStart w:id="3" w:name="_Toc457922921"/>
      <w:bookmarkStart w:id="4" w:name="_Toc457495528"/>
      <w:bookmarkStart w:id="5" w:name="_Toc457480018"/>
      <w:bookmarkStart w:id="6" w:name="_Toc456857222"/>
      <w:bookmarkStart w:id="7" w:name="_Toc440039607"/>
      <w:bookmarkStart w:id="8" w:name="_Toc428742904"/>
      <w:bookmarkStart w:id="9" w:name="_Toc417311098"/>
      <w:bookmarkStart w:id="10" w:name="_GoBack"/>
      <w:bookmarkEnd w:id="10"/>
      <w:r w:rsidRPr="00FB06EB">
        <w:t xml:space="preserve">Bijlage </w:t>
      </w:r>
      <w:r w:rsidR="00FB06EB" w:rsidRPr="00FB06EB">
        <w:t>3</w:t>
      </w:r>
      <w:r w:rsidRPr="00FB06EB">
        <w:t xml:space="preserve"> – </w:t>
      </w:r>
      <w:r w:rsidR="00A14104" w:rsidRPr="00FB06EB">
        <w:t xml:space="preserve">Model </w:t>
      </w:r>
      <w:r w:rsidR="00A14104">
        <w:t>Verklaring derden</w:t>
      </w:r>
      <w:bookmarkEnd w:id="0"/>
      <w:bookmarkEnd w:id="1"/>
      <w:bookmarkEnd w:id="2"/>
      <w:bookmarkEnd w:id="3"/>
      <w:bookmarkEnd w:id="4"/>
      <w:bookmarkEnd w:id="5"/>
      <w:bookmarkEnd w:id="6"/>
      <w:bookmarkEnd w:id="7"/>
      <w:bookmarkEnd w:id="8"/>
      <w:bookmarkEnd w:id="9"/>
    </w:p>
    <w:p w14:paraId="0B5E513D" w14:textId="77777777" w:rsidR="00A14104" w:rsidRDefault="00A14104" w:rsidP="00A14104">
      <w:r>
        <w:t xml:space="preserve">Model verklaring beschikbaarheid bekwaamheden onderaannemer. </w:t>
      </w:r>
    </w:p>
    <w:p w14:paraId="3C5F4DA1" w14:textId="77777777" w:rsidR="00A14104" w:rsidRDefault="00A14104" w:rsidP="00A14104"/>
    <w:p w14:paraId="2F31E35E" w14:textId="77777777" w:rsidR="00A14104" w:rsidRDefault="00A14104" w:rsidP="00A14104">
      <w:r>
        <w:t xml:space="preserve">Gegevens onderaannemer: </w:t>
      </w:r>
      <w:r>
        <w:rPr>
          <w:i/>
          <w:highlight w:val="lightGray"/>
        </w:rPr>
        <w:t>&lt;statutaire naam&gt;</w:t>
      </w:r>
    </w:p>
    <w:p w14:paraId="27EC6ABC" w14:textId="77777777" w:rsidR="00A14104" w:rsidRDefault="00A14104" w:rsidP="00A14104"/>
    <w:p w14:paraId="33C7831E" w14:textId="77777777" w:rsidR="00A14104" w:rsidRDefault="00A14104" w:rsidP="00A14104">
      <w:r>
        <w:t>Gevestigd te:</w:t>
      </w:r>
    </w:p>
    <w:p w14:paraId="07FDE10E" w14:textId="77777777" w:rsidR="00A14104" w:rsidRDefault="00A14104" w:rsidP="00A14104"/>
    <w:p w14:paraId="31AF90AE" w14:textId="77777777" w:rsidR="00A14104" w:rsidRDefault="00A14104" w:rsidP="00A14104">
      <w:r>
        <w:t>Naam:</w:t>
      </w:r>
    </w:p>
    <w:p w14:paraId="374E3EB3" w14:textId="77777777" w:rsidR="00A14104" w:rsidRDefault="00A14104" w:rsidP="00A14104"/>
    <w:p w14:paraId="4FC82A8C" w14:textId="77777777" w:rsidR="00A14104" w:rsidRDefault="00A14104" w:rsidP="00A14104">
      <w:r>
        <w:t>Rechtsvorm:</w:t>
      </w:r>
    </w:p>
    <w:p w14:paraId="4D152EAD" w14:textId="77777777" w:rsidR="00A14104" w:rsidRDefault="00A14104" w:rsidP="00A14104"/>
    <w:p w14:paraId="40AC7951" w14:textId="77777777" w:rsidR="00A14104" w:rsidRDefault="00A14104" w:rsidP="00A14104">
      <w:r>
        <w:t>Adresgegevens:</w:t>
      </w:r>
    </w:p>
    <w:p w14:paraId="33B6E36E" w14:textId="77777777" w:rsidR="00A14104" w:rsidRDefault="00A14104" w:rsidP="00A14104"/>
    <w:p w14:paraId="0A3FC5FC" w14:textId="77777777" w:rsidR="00A14104" w:rsidRDefault="00A14104" w:rsidP="00A14104">
      <w:r>
        <w:t>E-mail:</w:t>
      </w:r>
    </w:p>
    <w:p w14:paraId="4B9B11EA" w14:textId="77777777" w:rsidR="00A14104" w:rsidRDefault="00A14104" w:rsidP="00A14104"/>
    <w:p w14:paraId="170B0EC9" w14:textId="77777777" w:rsidR="00A14104" w:rsidRDefault="00A14104" w:rsidP="00A14104">
      <w:r>
        <w:t>Fax:</w:t>
      </w:r>
    </w:p>
    <w:p w14:paraId="1E42E128" w14:textId="77777777" w:rsidR="00A14104" w:rsidRDefault="00A14104" w:rsidP="00A14104"/>
    <w:p w14:paraId="06C46E7C" w14:textId="77777777" w:rsidR="00A14104" w:rsidRDefault="00A14104" w:rsidP="00A14104">
      <w:r>
        <w:t>Telefoon:</w:t>
      </w:r>
    </w:p>
    <w:p w14:paraId="38CF524E" w14:textId="77777777" w:rsidR="00A14104" w:rsidRDefault="00A14104" w:rsidP="00A14104"/>
    <w:p w14:paraId="04954A37" w14:textId="77777777" w:rsidR="00A14104" w:rsidRDefault="00A14104" w:rsidP="00A14104">
      <w:r>
        <w:rPr>
          <w:highlight w:val="lightGray"/>
        </w:rPr>
        <w:t>[</w:t>
      </w:r>
      <w:r>
        <w:rPr>
          <w:i/>
          <w:highlight w:val="lightGray"/>
        </w:rPr>
        <w:t>naam onderaannemer</w:t>
      </w:r>
      <w:r>
        <w:rPr>
          <w:highlight w:val="lightGray"/>
        </w:rPr>
        <w:t>]</w:t>
      </w:r>
      <w:r>
        <w:t xml:space="preserve"> verklaart:</w:t>
      </w:r>
    </w:p>
    <w:p w14:paraId="6E4CC538" w14:textId="77777777" w:rsidR="00A14104" w:rsidRDefault="00A14104" w:rsidP="00A14104"/>
    <w:p w14:paraId="1236D9C0" w14:textId="77777777" w:rsidR="00A14104" w:rsidRDefault="00A14104" w:rsidP="00A14104">
      <w:pPr>
        <w:pStyle w:val="OpsommingCijfers"/>
        <w:numPr>
          <w:ilvl w:val="0"/>
          <w:numId w:val="29"/>
        </w:numPr>
      </w:pPr>
      <w:r>
        <w:t>dat zij heeft kennisgenomen van de selectieleidraad voor deze aanbestedingsprocedure en onvoorwaardelijk met de daarin neergelegde procedure instemt;</w:t>
      </w:r>
    </w:p>
    <w:p w14:paraId="5D4C5D82" w14:textId="77777777" w:rsidR="00A14104" w:rsidRDefault="00A14104" w:rsidP="00A14104">
      <w:pPr>
        <w:pStyle w:val="OpsommingCijfers"/>
        <w:numPr>
          <w:ilvl w:val="0"/>
          <w:numId w:val="29"/>
        </w:numPr>
      </w:pPr>
      <w:r>
        <w:t xml:space="preserve">dat alle informatie die zij in het kader van deze aanbestedingsprocedure, direct of indirect, aan de aanbesteder heeft verstrekt en zal verstrekken juist is en dat zij zich ervan bewust is dat eventueel door aanbesteder gesignaleerde onjuistheden daarin aanleiding kunnen geven de inschrijver uit te sluiten van verdere deelneming aan deze aanbestedingsprocedure; </w:t>
      </w:r>
    </w:p>
    <w:p w14:paraId="55AC3E5C" w14:textId="77777777" w:rsidR="00A14104" w:rsidRDefault="00A14104" w:rsidP="00A14104">
      <w:pPr>
        <w:pStyle w:val="OpsommingCijfers"/>
        <w:numPr>
          <w:ilvl w:val="0"/>
          <w:numId w:val="29"/>
        </w:numPr>
      </w:pPr>
      <w:r>
        <w:t xml:space="preserve">dat </w:t>
      </w:r>
      <w:r w:rsidR="00F065D5" w:rsidRPr="00F065D5">
        <w:rPr>
          <w:highlight w:val="lightGray"/>
        </w:rPr>
        <w:t xml:space="preserve"> [</w:t>
      </w:r>
      <w:r w:rsidR="00F065D5" w:rsidRPr="00F065D5">
        <w:rPr>
          <w:i/>
          <w:highlight w:val="lightGray"/>
        </w:rPr>
        <w:t>naam inschrijver</w:t>
      </w:r>
      <w:r w:rsidR="00F065D5" w:rsidRPr="00F065D5">
        <w:rPr>
          <w:highlight w:val="lightGray"/>
        </w:rPr>
        <w:t xml:space="preserve">] </w:t>
      </w:r>
      <w:r>
        <w:t xml:space="preserve">indien het werk aan </w:t>
      </w:r>
      <w:r>
        <w:rPr>
          <w:highlight w:val="lightGray"/>
        </w:rPr>
        <w:t>[</w:t>
      </w:r>
      <w:r>
        <w:rPr>
          <w:i/>
          <w:highlight w:val="lightGray"/>
        </w:rPr>
        <w:t>naam inschrijver</w:t>
      </w:r>
      <w:r>
        <w:rPr>
          <w:highlight w:val="lightGray"/>
        </w:rPr>
        <w:t>]</w:t>
      </w:r>
      <w:r>
        <w:t xml:space="preserve"> zal worden gegund, voor de uitvoering van het werk zal kunnen beschikken over de kennis, ervaring en middelen die de ondergetekende ter beschikking stelt.</w:t>
      </w:r>
    </w:p>
    <w:p w14:paraId="4BE12C1C" w14:textId="77777777" w:rsidR="00A14104" w:rsidRDefault="00A14104" w:rsidP="00A14104"/>
    <w:p w14:paraId="1865FC1A" w14:textId="77777777" w:rsidR="00A14104" w:rsidRDefault="00A14104" w:rsidP="00A14104">
      <w:r>
        <w:t>Aldus getekend te [</w:t>
      </w:r>
      <w:r>
        <w:rPr>
          <w:i/>
          <w:highlight w:val="lightGray"/>
        </w:rPr>
        <w:t>plaats</w:t>
      </w:r>
      <w:r>
        <w:t>], [</w:t>
      </w:r>
      <w:r>
        <w:rPr>
          <w:i/>
          <w:highlight w:val="lightGray"/>
        </w:rPr>
        <w:t>datum</w:t>
      </w:r>
      <w:r>
        <w:t>]</w:t>
      </w:r>
    </w:p>
    <w:p w14:paraId="1B852154" w14:textId="77777777" w:rsidR="00A14104" w:rsidRDefault="00A14104" w:rsidP="00A14104"/>
    <w:p w14:paraId="5D5C499D" w14:textId="77777777" w:rsidR="00A14104" w:rsidRDefault="00A14104" w:rsidP="00A14104">
      <w:r>
        <w:t>[</w:t>
      </w:r>
      <w:r>
        <w:rPr>
          <w:i/>
          <w:highlight w:val="lightGray"/>
        </w:rPr>
        <w:t>Onderaannemer</w:t>
      </w:r>
      <w:r>
        <w:t>],</w:t>
      </w:r>
    </w:p>
    <w:p w14:paraId="3880EB6B" w14:textId="77777777" w:rsidR="00A14104" w:rsidRDefault="00A14104" w:rsidP="00A14104"/>
    <w:p w14:paraId="44D44A7A" w14:textId="77777777" w:rsidR="00A14104" w:rsidRDefault="00A14104" w:rsidP="00A14104">
      <w:r>
        <w:t>[</w:t>
      </w:r>
      <w:r>
        <w:rPr>
          <w:i/>
          <w:highlight w:val="lightGray"/>
        </w:rPr>
        <w:t>naam vertegenwoordigingsbevoegd natuurlijk persoon</w:t>
      </w:r>
      <w:r>
        <w:t>]</w:t>
      </w:r>
    </w:p>
    <w:p w14:paraId="1F3A05A9" w14:textId="77777777" w:rsidR="00A14104" w:rsidRDefault="00A14104" w:rsidP="00A14104"/>
    <w:p w14:paraId="0FF7E7FC" w14:textId="77777777" w:rsidR="00A14104" w:rsidRDefault="00A14104" w:rsidP="00A14104">
      <w:r>
        <w:t>[</w:t>
      </w:r>
      <w:r>
        <w:rPr>
          <w:i/>
          <w:highlight w:val="lightGray"/>
        </w:rPr>
        <w:t>functie</w:t>
      </w:r>
      <w:r>
        <w:t>]</w:t>
      </w:r>
    </w:p>
    <w:p w14:paraId="348B5BE1" w14:textId="77777777" w:rsidR="00A14104" w:rsidRDefault="00A14104" w:rsidP="00A14104"/>
    <w:p w14:paraId="61509C74" w14:textId="77777777" w:rsidR="00A14104" w:rsidRDefault="00A14104" w:rsidP="00A14104">
      <w:r>
        <w:t>[</w:t>
      </w:r>
      <w:r>
        <w:rPr>
          <w:i/>
          <w:highlight w:val="lightGray"/>
        </w:rPr>
        <w:t>handtekening</w:t>
      </w:r>
      <w:r>
        <w:t>]</w:t>
      </w:r>
    </w:p>
    <w:p w14:paraId="6C8F068C" w14:textId="77777777" w:rsidR="000B46D8" w:rsidRDefault="000B46D8"/>
    <w:sectPr w:rsidR="000B46D8" w:rsidSect="00177A29">
      <w:pgSz w:w="11906" w:h="16838"/>
      <w:pgMar w:top="1440" w:right="1644" w:bottom="1440" w:left="175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rbel">
    <w:panose1 w:val="020B0503020204020204"/>
    <w:charset w:val="00"/>
    <w:family w:val="swiss"/>
    <w:pitch w:val="variable"/>
    <w:sig w:usb0="A00002EF" w:usb1="4000A44B" w:usb2="00000000" w:usb3="00000000" w:csb0="000001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A506EC"/>
    <w:multiLevelType w:val="multilevel"/>
    <w:tmpl w:val="F84E5062"/>
    <w:lvl w:ilvl="0">
      <w:start w:val="1"/>
      <w:numFmt w:val="bullet"/>
      <w:pStyle w:val="Opsommingbullet"/>
      <w:lvlText w:val=""/>
      <w:lvlJc w:val="left"/>
      <w:pPr>
        <w:tabs>
          <w:tab w:val="num" w:pos="227"/>
        </w:tabs>
        <w:ind w:left="227" w:hanging="227"/>
      </w:pPr>
      <w:rPr>
        <w:rFonts w:ascii="Wingdings" w:hAnsi="Wingdings" w:hint="default"/>
        <w:b w:val="0"/>
        <w:i w:val="0"/>
        <w:sz w:val="14"/>
      </w:rPr>
    </w:lvl>
    <w:lvl w:ilvl="1">
      <w:start w:val="1"/>
      <w:numFmt w:val="none"/>
      <w:lvlText w:val="-"/>
      <w:lvlJc w:val="left"/>
      <w:pPr>
        <w:tabs>
          <w:tab w:val="num" w:pos="454"/>
        </w:tabs>
        <w:ind w:left="454" w:hanging="227"/>
      </w:pPr>
      <w:rPr>
        <w:rFonts w:hint="default"/>
        <w:b w:val="0"/>
        <w:i w:val="0"/>
        <w:sz w:val="21"/>
      </w:rPr>
    </w:lvl>
    <w:lvl w:ilvl="2">
      <w:start w:val="1"/>
      <w:numFmt w:val="none"/>
      <w:lvlText w:val=""/>
      <w:lvlJc w:val="left"/>
      <w:pPr>
        <w:tabs>
          <w:tab w:val="num" w:pos="680"/>
        </w:tabs>
        <w:ind w:left="680" w:hanging="226"/>
      </w:pPr>
      <w:rPr>
        <w:rFonts w:hint="default"/>
      </w:rPr>
    </w:lvl>
    <w:lvl w:ilvl="3">
      <w:start w:val="1"/>
      <w:numFmt w:val="none"/>
      <w:lvlText w:val=""/>
      <w:lvlJc w:val="left"/>
      <w:pPr>
        <w:tabs>
          <w:tab w:val="num" w:pos="907"/>
        </w:tabs>
        <w:ind w:left="907" w:hanging="227"/>
      </w:pPr>
      <w:rPr>
        <w:rFonts w:hint="default"/>
      </w:rPr>
    </w:lvl>
    <w:lvl w:ilvl="4">
      <w:start w:val="1"/>
      <w:numFmt w:val="none"/>
      <w:lvlText w:val=""/>
      <w:lvlJc w:val="left"/>
      <w:pPr>
        <w:tabs>
          <w:tab w:val="num" w:pos="1134"/>
        </w:tabs>
        <w:ind w:left="1134" w:hanging="227"/>
      </w:pPr>
      <w:rPr>
        <w:rFonts w:hint="default"/>
      </w:rPr>
    </w:lvl>
    <w:lvl w:ilvl="5">
      <w:start w:val="1"/>
      <w:numFmt w:val="none"/>
      <w:lvlText w:val=""/>
      <w:lvlJc w:val="left"/>
      <w:pPr>
        <w:tabs>
          <w:tab w:val="num" w:pos="1361"/>
        </w:tabs>
        <w:ind w:left="1361" w:hanging="227"/>
      </w:pPr>
      <w:rPr>
        <w:rFonts w:hint="default"/>
      </w:rPr>
    </w:lvl>
    <w:lvl w:ilvl="6">
      <w:start w:val="1"/>
      <w:numFmt w:val="none"/>
      <w:lvlText w:val=""/>
      <w:lvlJc w:val="left"/>
      <w:pPr>
        <w:tabs>
          <w:tab w:val="num" w:pos="1588"/>
        </w:tabs>
        <w:ind w:left="1588" w:hanging="227"/>
      </w:pPr>
      <w:rPr>
        <w:rFonts w:hint="default"/>
      </w:rPr>
    </w:lvl>
    <w:lvl w:ilvl="7">
      <w:start w:val="1"/>
      <w:numFmt w:val="none"/>
      <w:lvlText w:val=""/>
      <w:lvlJc w:val="left"/>
      <w:pPr>
        <w:tabs>
          <w:tab w:val="num" w:pos="1814"/>
        </w:tabs>
        <w:ind w:left="1814" w:hanging="226"/>
      </w:pPr>
      <w:rPr>
        <w:rFonts w:hint="default"/>
      </w:rPr>
    </w:lvl>
    <w:lvl w:ilvl="8">
      <w:start w:val="1"/>
      <w:numFmt w:val="none"/>
      <w:lvlText w:val=""/>
      <w:lvlJc w:val="left"/>
      <w:pPr>
        <w:tabs>
          <w:tab w:val="num" w:pos="2041"/>
        </w:tabs>
        <w:ind w:left="2041" w:hanging="227"/>
      </w:pPr>
      <w:rPr>
        <w:rFonts w:hint="default"/>
      </w:rPr>
    </w:lvl>
  </w:abstractNum>
  <w:abstractNum w:abstractNumId="1" w15:restartNumberingAfterBreak="0">
    <w:nsid w:val="44E6666D"/>
    <w:multiLevelType w:val="hybridMultilevel"/>
    <w:tmpl w:val="2434475C"/>
    <w:lvl w:ilvl="0" w:tplc="00E49C3A">
      <w:start w:val="1"/>
      <w:numFmt w:val="decimal"/>
      <w:pStyle w:val="OpsommingCijfers"/>
      <w:lvlText w:val="%1."/>
      <w:lvlJc w:val="left"/>
      <w:pPr>
        <w:ind w:left="360" w:hanging="360"/>
      </w:pPr>
    </w:lvl>
    <w:lvl w:ilvl="1" w:tplc="20582D90">
      <w:start w:val="1"/>
      <w:numFmt w:val="lowerLetter"/>
      <w:lvlText w:val="%2."/>
      <w:lvlJc w:val="left"/>
      <w:pPr>
        <w:ind w:left="1080" w:hanging="360"/>
      </w:pPr>
    </w:lvl>
    <w:lvl w:ilvl="2" w:tplc="52A85E84">
      <w:start w:val="1"/>
      <w:numFmt w:val="lowerRoman"/>
      <w:lvlText w:val="%3."/>
      <w:lvlJc w:val="right"/>
      <w:pPr>
        <w:ind w:left="1800" w:hanging="180"/>
      </w:pPr>
    </w:lvl>
    <w:lvl w:ilvl="3" w:tplc="7352721A">
      <w:start w:val="1"/>
      <w:numFmt w:val="decimal"/>
      <w:lvlText w:val="%4."/>
      <w:lvlJc w:val="left"/>
      <w:pPr>
        <w:ind w:left="2520" w:hanging="360"/>
      </w:pPr>
    </w:lvl>
    <w:lvl w:ilvl="4" w:tplc="D76ABD02">
      <w:start w:val="1"/>
      <w:numFmt w:val="lowerLetter"/>
      <w:lvlText w:val="%5."/>
      <w:lvlJc w:val="left"/>
      <w:pPr>
        <w:ind w:left="3240" w:hanging="360"/>
      </w:pPr>
    </w:lvl>
    <w:lvl w:ilvl="5" w:tplc="74184BA4">
      <w:start w:val="1"/>
      <w:numFmt w:val="lowerRoman"/>
      <w:lvlText w:val="%6."/>
      <w:lvlJc w:val="right"/>
      <w:pPr>
        <w:ind w:left="3960" w:hanging="180"/>
      </w:pPr>
    </w:lvl>
    <w:lvl w:ilvl="6" w:tplc="4E58E88E">
      <w:start w:val="1"/>
      <w:numFmt w:val="decimal"/>
      <w:lvlText w:val="%7."/>
      <w:lvlJc w:val="left"/>
      <w:pPr>
        <w:ind w:left="4680" w:hanging="360"/>
      </w:pPr>
    </w:lvl>
    <w:lvl w:ilvl="7" w:tplc="3200853A">
      <w:start w:val="1"/>
      <w:numFmt w:val="lowerLetter"/>
      <w:lvlText w:val="%8."/>
      <w:lvlJc w:val="left"/>
      <w:pPr>
        <w:ind w:left="5400" w:hanging="360"/>
      </w:pPr>
    </w:lvl>
    <w:lvl w:ilvl="8" w:tplc="77C2D07E">
      <w:start w:val="1"/>
      <w:numFmt w:val="lowerRoman"/>
      <w:lvlText w:val="%9."/>
      <w:lvlJc w:val="right"/>
      <w:pPr>
        <w:ind w:left="6120" w:hanging="180"/>
      </w:pPr>
    </w:lvl>
  </w:abstractNum>
  <w:abstractNum w:abstractNumId="2" w15:restartNumberingAfterBreak="0">
    <w:nsid w:val="48FE712F"/>
    <w:multiLevelType w:val="multilevel"/>
    <w:tmpl w:val="ACEA0F82"/>
    <w:lvl w:ilvl="0">
      <w:start w:val="1"/>
      <w:numFmt w:val="decimal"/>
      <w:pStyle w:val="Bijlageondertitel"/>
      <w:suff w:val="space"/>
      <w:lvlText w:val="Bijlage %1 - "/>
      <w:lvlJc w:val="left"/>
      <w:pPr>
        <w:ind w:left="0" w:firstLine="0"/>
      </w:pPr>
    </w:lvl>
    <w:lvl w:ilvl="1">
      <w:start w:val="1"/>
      <w:numFmt w:val="lowerLetter"/>
      <w:lvlText w:val="%2)"/>
      <w:lvlJc w:val="left"/>
      <w:pPr>
        <w:ind w:left="0" w:firstLine="0"/>
      </w:pPr>
    </w:lvl>
    <w:lvl w:ilvl="2">
      <w:start w:val="1"/>
      <w:numFmt w:val="lowerRoman"/>
      <w:lvlText w:val="%3)"/>
      <w:lvlJc w:val="left"/>
      <w:pPr>
        <w:ind w:left="0" w:firstLine="0"/>
      </w:pPr>
    </w:lvl>
    <w:lvl w:ilvl="3">
      <w:start w:val="1"/>
      <w:numFmt w:val="decimal"/>
      <w:lvlText w:val="(%4)"/>
      <w:lvlJc w:val="left"/>
      <w:pPr>
        <w:ind w:left="0" w:firstLine="0"/>
      </w:pPr>
    </w:lvl>
    <w:lvl w:ilvl="4">
      <w:start w:val="1"/>
      <w:numFmt w:val="lowerLetter"/>
      <w:lvlText w:val="(%5)"/>
      <w:lvlJc w:val="left"/>
      <w:pPr>
        <w:ind w:left="0" w:firstLine="0"/>
      </w:pPr>
    </w:lvl>
    <w:lvl w:ilvl="5">
      <w:start w:val="1"/>
      <w:numFmt w:val="lowerRoman"/>
      <w:lvlText w:val="(%6)"/>
      <w:lvlJc w:val="left"/>
      <w:pPr>
        <w:ind w:left="0" w:firstLine="0"/>
      </w:pPr>
    </w:lvl>
    <w:lvl w:ilvl="6">
      <w:start w:val="1"/>
      <w:numFmt w:val="decimal"/>
      <w:lvlText w:val="%7."/>
      <w:lvlJc w:val="left"/>
      <w:pPr>
        <w:ind w:left="0" w:firstLine="0"/>
      </w:pPr>
    </w:lvl>
    <w:lvl w:ilvl="7">
      <w:start w:val="1"/>
      <w:numFmt w:val="lowerLetter"/>
      <w:lvlText w:val="%8."/>
      <w:lvlJc w:val="left"/>
      <w:pPr>
        <w:ind w:left="0" w:firstLine="0"/>
      </w:pPr>
    </w:lvl>
    <w:lvl w:ilvl="8">
      <w:start w:val="1"/>
      <w:numFmt w:val="lowerRoman"/>
      <w:lvlText w:val="%9."/>
      <w:lvlJc w:val="left"/>
      <w:pPr>
        <w:ind w:left="0" w:firstLine="0"/>
      </w:pPr>
    </w:lvl>
  </w:abstractNum>
  <w:abstractNum w:abstractNumId="3" w15:restartNumberingAfterBreak="0">
    <w:nsid w:val="4A7701C4"/>
    <w:multiLevelType w:val="multilevel"/>
    <w:tmpl w:val="0664917E"/>
    <w:lvl w:ilvl="0">
      <w:start w:val="1"/>
      <w:numFmt w:val="decimal"/>
      <w:pStyle w:val="Opsommingcijfer"/>
      <w:lvlText w:val="%1"/>
      <w:lvlJc w:val="left"/>
      <w:pPr>
        <w:tabs>
          <w:tab w:val="num" w:pos="227"/>
        </w:tabs>
        <w:ind w:left="227" w:hanging="227"/>
      </w:pPr>
      <w:rPr>
        <w:rFonts w:hint="default"/>
        <w:b w:val="0"/>
        <w:i w:val="0"/>
        <w:sz w:val="21"/>
      </w:rPr>
    </w:lvl>
    <w:lvl w:ilvl="1">
      <w:start w:val="1"/>
      <w:numFmt w:val="none"/>
      <w:lvlText w:val="-"/>
      <w:lvlJc w:val="left"/>
      <w:pPr>
        <w:tabs>
          <w:tab w:val="num" w:pos="454"/>
        </w:tabs>
        <w:ind w:left="454" w:hanging="227"/>
      </w:pPr>
      <w:rPr>
        <w:rFonts w:hint="default"/>
        <w:b w:val="0"/>
        <w:i w:val="0"/>
        <w:sz w:val="21"/>
      </w:rPr>
    </w:lvl>
    <w:lvl w:ilvl="2">
      <w:start w:val="1"/>
      <w:numFmt w:val="none"/>
      <w:lvlText w:val=""/>
      <w:lvlJc w:val="left"/>
      <w:pPr>
        <w:tabs>
          <w:tab w:val="num" w:pos="680"/>
        </w:tabs>
        <w:ind w:left="680" w:hanging="226"/>
      </w:pPr>
      <w:rPr>
        <w:rFonts w:hint="default"/>
      </w:rPr>
    </w:lvl>
    <w:lvl w:ilvl="3">
      <w:start w:val="1"/>
      <w:numFmt w:val="none"/>
      <w:lvlText w:val=""/>
      <w:lvlJc w:val="left"/>
      <w:pPr>
        <w:tabs>
          <w:tab w:val="num" w:pos="907"/>
        </w:tabs>
        <w:ind w:left="907" w:hanging="227"/>
      </w:pPr>
      <w:rPr>
        <w:rFonts w:hint="default"/>
      </w:rPr>
    </w:lvl>
    <w:lvl w:ilvl="4">
      <w:start w:val="1"/>
      <w:numFmt w:val="none"/>
      <w:lvlText w:val=""/>
      <w:lvlJc w:val="left"/>
      <w:pPr>
        <w:tabs>
          <w:tab w:val="num" w:pos="1134"/>
        </w:tabs>
        <w:ind w:left="1134" w:hanging="227"/>
      </w:pPr>
      <w:rPr>
        <w:rFonts w:hint="default"/>
      </w:rPr>
    </w:lvl>
    <w:lvl w:ilvl="5">
      <w:start w:val="1"/>
      <w:numFmt w:val="none"/>
      <w:lvlText w:val=""/>
      <w:lvlJc w:val="left"/>
      <w:pPr>
        <w:tabs>
          <w:tab w:val="num" w:pos="1361"/>
        </w:tabs>
        <w:ind w:left="1361" w:hanging="227"/>
      </w:pPr>
      <w:rPr>
        <w:rFonts w:hint="default"/>
      </w:rPr>
    </w:lvl>
    <w:lvl w:ilvl="6">
      <w:start w:val="1"/>
      <w:numFmt w:val="none"/>
      <w:lvlText w:val=""/>
      <w:lvlJc w:val="left"/>
      <w:pPr>
        <w:tabs>
          <w:tab w:val="num" w:pos="1588"/>
        </w:tabs>
        <w:ind w:left="1588" w:hanging="227"/>
      </w:pPr>
      <w:rPr>
        <w:rFonts w:hint="default"/>
      </w:rPr>
    </w:lvl>
    <w:lvl w:ilvl="7">
      <w:start w:val="1"/>
      <w:numFmt w:val="none"/>
      <w:lvlText w:val=""/>
      <w:lvlJc w:val="left"/>
      <w:pPr>
        <w:tabs>
          <w:tab w:val="num" w:pos="1814"/>
        </w:tabs>
        <w:ind w:left="1814" w:hanging="226"/>
      </w:pPr>
      <w:rPr>
        <w:rFonts w:hint="default"/>
      </w:rPr>
    </w:lvl>
    <w:lvl w:ilvl="8">
      <w:start w:val="1"/>
      <w:numFmt w:val="none"/>
      <w:lvlText w:val=""/>
      <w:lvlJc w:val="left"/>
      <w:pPr>
        <w:tabs>
          <w:tab w:val="num" w:pos="2041"/>
        </w:tabs>
        <w:ind w:left="2041" w:hanging="227"/>
      </w:pPr>
      <w:rPr>
        <w:rFonts w:hint="default"/>
      </w:rPr>
    </w:lvl>
  </w:abstractNum>
  <w:abstractNum w:abstractNumId="4" w15:restartNumberingAfterBreak="0">
    <w:nsid w:val="5FC55EEE"/>
    <w:multiLevelType w:val="multilevel"/>
    <w:tmpl w:val="A5C63D7C"/>
    <w:lvl w:ilvl="0">
      <w:start w:val="1"/>
      <w:numFmt w:val="decimal"/>
      <w:lvlText w:val="%1"/>
      <w:lvlJc w:val="left"/>
      <w:pPr>
        <w:tabs>
          <w:tab w:val="num" w:pos="227"/>
        </w:tabs>
        <w:ind w:left="227" w:hanging="227"/>
      </w:pPr>
      <w:rPr>
        <w:rFonts w:hint="default"/>
      </w:rPr>
    </w:lvl>
    <w:lvl w:ilvl="1">
      <w:start w:val="1"/>
      <w:numFmt w:val="bullet"/>
      <w:lvlText w:val=""/>
      <w:lvlJc w:val="left"/>
      <w:pPr>
        <w:tabs>
          <w:tab w:val="num" w:pos="720"/>
        </w:tabs>
        <w:ind w:left="720" w:hanging="360"/>
      </w:pPr>
      <w:rPr>
        <w:rFonts w:ascii="Wingdings" w:hAnsi="Wingdings"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5" w15:restartNumberingAfterBreak="0">
    <w:nsid w:val="6E557915"/>
    <w:multiLevelType w:val="hybridMultilevel"/>
    <w:tmpl w:val="32CC0740"/>
    <w:lvl w:ilvl="0" w:tplc="717E667A">
      <w:start w:val="1"/>
      <w:numFmt w:val="decimal"/>
      <w:pStyle w:val="Tussenkopjemetcijfer"/>
      <w:lvlText w:val="%1"/>
      <w:lvlJc w:val="left"/>
      <w:pPr>
        <w:tabs>
          <w:tab w:val="num" w:pos="227"/>
        </w:tabs>
        <w:ind w:left="227" w:hanging="227"/>
      </w:pPr>
      <w:rPr>
        <w:rFonts w:hint="default"/>
        <w:b/>
        <w:i w:val="0"/>
        <w:sz w:val="21"/>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6" w15:restartNumberingAfterBreak="0">
    <w:nsid w:val="6F97503F"/>
    <w:multiLevelType w:val="multilevel"/>
    <w:tmpl w:val="E1B0DF16"/>
    <w:lvl w:ilvl="0">
      <w:start w:val="1"/>
      <w:numFmt w:val="lowerLetter"/>
      <w:pStyle w:val="Opsommingletter"/>
      <w:lvlText w:val="%1"/>
      <w:lvlJc w:val="left"/>
      <w:pPr>
        <w:tabs>
          <w:tab w:val="num" w:pos="227"/>
        </w:tabs>
        <w:ind w:left="227" w:hanging="227"/>
      </w:pPr>
      <w:rPr>
        <w:rFonts w:hint="default"/>
        <w:b w:val="0"/>
        <w:i w:val="0"/>
        <w:sz w:val="21"/>
      </w:rPr>
    </w:lvl>
    <w:lvl w:ilvl="1">
      <w:start w:val="1"/>
      <w:numFmt w:val="none"/>
      <w:lvlText w:val="-"/>
      <w:lvlJc w:val="left"/>
      <w:pPr>
        <w:tabs>
          <w:tab w:val="num" w:pos="454"/>
        </w:tabs>
        <w:ind w:left="454" w:hanging="227"/>
      </w:pPr>
      <w:rPr>
        <w:rFonts w:hint="default"/>
        <w:b w:val="0"/>
        <w:i w:val="0"/>
        <w:sz w:val="21"/>
      </w:rPr>
    </w:lvl>
    <w:lvl w:ilvl="2">
      <w:start w:val="1"/>
      <w:numFmt w:val="none"/>
      <w:lvlText w:val=""/>
      <w:lvlJc w:val="left"/>
      <w:pPr>
        <w:tabs>
          <w:tab w:val="num" w:pos="680"/>
        </w:tabs>
        <w:ind w:left="680" w:hanging="226"/>
      </w:pPr>
      <w:rPr>
        <w:rFonts w:hint="default"/>
      </w:rPr>
    </w:lvl>
    <w:lvl w:ilvl="3">
      <w:start w:val="1"/>
      <w:numFmt w:val="none"/>
      <w:lvlText w:val=""/>
      <w:lvlJc w:val="left"/>
      <w:pPr>
        <w:tabs>
          <w:tab w:val="num" w:pos="907"/>
        </w:tabs>
        <w:ind w:left="907" w:hanging="227"/>
      </w:pPr>
      <w:rPr>
        <w:rFonts w:hint="default"/>
      </w:rPr>
    </w:lvl>
    <w:lvl w:ilvl="4">
      <w:start w:val="1"/>
      <w:numFmt w:val="none"/>
      <w:lvlText w:val=""/>
      <w:lvlJc w:val="left"/>
      <w:pPr>
        <w:tabs>
          <w:tab w:val="num" w:pos="1134"/>
        </w:tabs>
        <w:ind w:left="1134" w:hanging="227"/>
      </w:pPr>
      <w:rPr>
        <w:rFonts w:hint="default"/>
      </w:rPr>
    </w:lvl>
    <w:lvl w:ilvl="5">
      <w:start w:val="1"/>
      <w:numFmt w:val="none"/>
      <w:lvlText w:val=""/>
      <w:lvlJc w:val="left"/>
      <w:pPr>
        <w:tabs>
          <w:tab w:val="num" w:pos="1361"/>
        </w:tabs>
        <w:ind w:left="1361" w:hanging="227"/>
      </w:pPr>
      <w:rPr>
        <w:rFonts w:hint="default"/>
      </w:rPr>
    </w:lvl>
    <w:lvl w:ilvl="6">
      <w:start w:val="1"/>
      <w:numFmt w:val="none"/>
      <w:lvlText w:val=""/>
      <w:lvlJc w:val="left"/>
      <w:pPr>
        <w:tabs>
          <w:tab w:val="num" w:pos="1588"/>
        </w:tabs>
        <w:ind w:left="1588" w:hanging="227"/>
      </w:pPr>
      <w:rPr>
        <w:rFonts w:hint="default"/>
      </w:rPr>
    </w:lvl>
    <w:lvl w:ilvl="7">
      <w:start w:val="1"/>
      <w:numFmt w:val="none"/>
      <w:lvlText w:val=""/>
      <w:lvlJc w:val="left"/>
      <w:pPr>
        <w:tabs>
          <w:tab w:val="num" w:pos="1814"/>
        </w:tabs>
        <w:ind w:left="1814" w:hanging="226"/>
      </w:pPr>
      <w:rPr>
        <w:rFonts w:hint="default"/>
      </w:rPr>
    </w:lvl>
    <w:lvl w:ilvl="8">
      <w:start w:val="1"/>
      <w:numFmt w:val="none"/>
      <w:lvlText w:val=""/>
      <w:lvlJc w:val="left"/>
      <w:pPr>
        <w:tabs>
          <w:tab w:val="num" w:pos="2041"/>
        </w:tabs>
        <w:ind w:left="2041" w:hanging="227"/>
      </w:pPr>
      <w:rPr>
        <w:rFonts w:hint="default"/>
      </w:rPr>
    </w:lvl>
  </w:abstractNum>
  <w:abstractNum w:abstractNumId="7" w15:restartNumberingAfterBreak="0">
    <w:nsid w:val="73DA326A"/>
    <w:multiLevelType w:val="multilevel"/>
    <w:tmpl w:val="71623120"/>
    <w:lvl w:ilvl="0">
      <w:start w:val="1"/>
      <w:numFmt w:val="decimal"/>
      <w:pStyle w:val="Kop1"/>
      <w:suff w:val="space"/>
      <w:lvlText w:val="%1"/>
      <w:lvlJc w:val="left"/>
      <w:pPr>
        <w:ind w:left="340" w:hanging="340"/>
      </w:pPr>
      <w:rPr>
        <w:rFonts w:hint="default"/>
      </w:rPr>
    </w:lvl>
    <w:lvl w:ilvl="1">
      <w:start w:val="1"/>
      <w:numFmt w:val="decimal"/>
      <w:pStyle w:val="Kop2"/>
      <w:suff w:val="space"/>
      <w:lvlText w:val="%1.%2"/>
      <w:lvlJc w:val="left"/>
      <w:pPr>
        <w:ind w:left="414" w:hanging="414"/>
      </w:pPr>
      <w:rPr>
        <w:rFonts w:hint="default"/>
      </w:rPr>
    </w:lvl>
    <w:lvl w:ilvl="2">
      <w:start w:val="1"/>
      <w:numFmt w:val="decimal"/>
      <w:pStyle w:val="Kop3"/>
      <w:suff w:val="space"/>
      <w:lvlText w:val="%1.%2.%3"/>
      <w:lvlJc w:val="left"/>
      <w:pPr>
        <w:ind w:left="510" w:hanging="510"/>
      </w:pPr>
      <w:rPr>
        <w:rFonts w:hint="default"/>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abstractNum w:abstractNumId="8" w15:restartNumberingAfterBreak="0">
    <w:nsid w:val="756163A0"/>
    <w:multiLevelType w:val="hybridMultilevel"/>
    <w:tmpl w:val="C58AB40C"/>
    <w:lvl w:ilvl="0" w:tplc="23ACDA3C">
      <w:start w:val="1"/>
      <w:numFmt w:val="decimal"/>
      <w:pStyle w:val="Voetnootrapport"/>
      <w:lvlText w:val="[%1]"/>
      <w:lvlJc w:val="left"/>
      <w:pPr>
        <w:tabs>
          <w:tab w:val="num" w:pos="312"/>
        </w:tabs>
        <w:ind w:left="312" w:hanging="312"/>
      </w:pPr>
      <w:rPr>
        <w:rFonts w:hint="default"/>
        <w:b w:val="0"/>
        <w:i w:val="0"/>
        <w:sz w:val="17"/>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num w:numId="1">
    <w:abstractNumId w:val="0"/>
  </w:num>
  <w:num w:numId="2">
    <w:abstractNumId w:val="4"/>
  </w:num>
  <w:num w:numId="3">
    <w:abstractNumId w:val="8"/>
  </w:num>
  <w:num w:numId="4">
    <w:abstractNumId w:val="7"/>
  </w:num>
  <w:num w:numId="5">
    <w:abstractNumId w:val="0"/>
  </w:num>
  <w:num w:numId="6">
    <w:abstractNumId w:val="3"/>
  </w:num>
  <w:num w:numId="7">
    <w:abstractNumId w:val="6"/>
  </w:num>
  <w:num w:numId="8">
    <w:abstractNumId w:val="5"/>
  </w:num>
  <w:num w:numId="9">
    <w:abstractNumId w:val="8"/>
  </w:num>
  <w:num w:numId="10">
    <w:abstractNumId w:val="7"/>
  </w:num>
  <w:num w:numId="11">
    <w:abstractNumId w:val="7"/>
  </w:num>
  <w:num w:numId="12">
    <w:abstractNumId w:val="7"/>
  </w:num>
  <w:num w:numId="13">
    <w:abstractNumId w:val="7"/>
  </w:num>
  <w:num w:numId="14">
    <w:abstractNumId w:val="7"/>
  </w:num>
  <w:num w:numId="15">
    <w:abstractNumId w:val="7"/>
  </w:num>
  <w:num w:numId="16">
    <w:abstractNumId w:val="7"/>
  </w:num>
  <w:num w:numId="17">
    <w:abstractNumId w:val="7"/>
  </w:num>
  <w:num w:numId="18">
    <w:abstractNumId w:val="7"/>
  </w:num>
  <w:num w:numId="19">
    <w:abstractNumId w:val="5"/>
  </w:num>
  <w:num w:numId="20">
    <w:abstractNumId w:val="8"/>
  </w:num>
  <w:num w:numId="21">
    <w:abstractNumId w:val="0"/>
  </w:num>
  <w:num w:numId="22">
    <w:abstractNumId w:val="3"/>
  </w:num>
  <w:num w:numId="23">
    <w:abstractNumId w:val="6"/>
  </w:num>
  <w:num w:numId="24">
    <w:abstractNumId w:val="0"/>
  </w:num>
  <w:num w:numId="25">
    <w:abstractNumId w:val="0"/>
  </w:num>
  <w:num w:numId="26">
    <w:abstractNumId w:val="0"/>
  </w:num>
  <w:num w:numId="2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05"/>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14104"/>
    <w:rsid w:val="0004165B"/>
    <w:rsid w:val="000B46D8"/>
    <w:rsid w:val="00140009"/>
    <w:rsid w:val="00177A29"/>
    <w:rsid w:val="002B5524"/>
    <w:rsid w:val="003B3222"/>
    <w:rsid w:val="00424DED"/>
    <w:rsid w:val="00482A4F"/>
    <w:rsid w:val="00527398"/>
    <w:rsid w:val="00632123"/>
    <w:rsid w:val="008104C5"/>
    <w:rsid w:val="008402D9"/>
    <w:rsid w:val="009175F9"/>
    <w:rsid w:val="009761CF"/>
    <w:rsid w:val="009B0D92"/>
    <w:rsid w:val="00A03098"/>
    <w:rsid w:val="00A14104"/>
    <w:rsid w:val="00A3732E"/>
    <w:rsid w:val="00A53085"/>
    <w:rsid w:val="00AA2476"/>
    <w:rsid w:val="00B82447"/>
    <w:rsid w:val="00BD0C39"/>
    <w:rsid w:val="00BD3F1F"/>
    <w:rsid w:val="00E05C0C"/>
    <w:rsid w:val="00EB1492"/>
    <w:rsid w:val="00F065D5"/>
    <w:rsid w:val="00F12F0D"/>
    <w:rsid w:val="00FB06EB"/>
    <w:rsid w:val="00FE2507"/>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CAC357"/>
  <w15:docId w15:val="{BBDB61BE-1350-4541-BFED-22296C7137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orbel" w:eastAsia="Times New Roman" w:hAnsi="Corbel" w:cs="Times New Roman"/>
        <w:sz w:val="21"/>
        <w:szCs w:val="21"/>
        <w:lang w:val="nl-NL" w:eastAsia="nl-NL" w:bidi="ar-SA"/>
      </w:rPr>
    </w:rPrDefault>
    <w:pPrDefault>
      <w:pPr>
        <w:spacing w:line="280" w:lineRule="atLeast"/>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A14104"/>
    <w:rPr>
      <w:rFonts w:eastAsia="Calibri"/>
      <w:lang w:eastAsia="en-US"/>
    </w:rPr>
  </w:style>
  <w:style w:type="paragraph" w:styleId="Kop1">
    <w:name w:val="heading 1"/>
    <w:aliases w:val="Hoofdstuktitel"/>
    <w:basedOn w:val="Standaard"/>
    <w:next w:val="Standaard"/>
    <w:qFormat/>
    <w:rsid w:val="00FE2507"/>
    <w:pPr>
      <w:keepNext/>
      <w:numPr>
        <w:numId w:val="18"/>
      </w:numPr>
      <w:spacing w:after="1120" w:line="560" w:lineRule="atLeast"/>
      <w:outlineLvl w:val="0"/>
    </w:pPr>
    <w:rPr>
      <w:rFonts w:cs="Arial"/>
      <w:b/>
      <w:bCs/>
      <w:sz w:val="42"/>
      <w:szCs w:val="32"/>
    </w:rPr>
  </w:style>
  <w:style w:type="paragraph" w:styleId="Kop2">
    <w:name w:val="heading 2"/>
    <w:aliases w:val="Paragraaf"/>
    <w:basedOn w:val="Standaard"/>
    <w:next w:val="Standaard"/>
    <w:qFormat/>
    <w:rsid w:val="00FE2507"/>
    <w:pPr>
      <w:keepNext/>
      <w:numPr>
        <w:ilvl w:val="1"/>
        <w:numId w:val="18"/>
      </w:numPr>
      <w:spacing w:before="560" w:after="280"/>
      <w:outlineLvl w:val="1"/>
    </w:pPr>
    <w:rPr>
      <w:rFonts w:cs="Arial"/>
      <w:b/>
      <w:bCs/>
      <w:iCs/>
      <w:sz w:val="26"/>
      <w:szCs w:val="28"/>
    </w:rPr>
  </w:style>
  <w:style w:type="paragraph" w:styleId="Kop3">
    <w:name w:val="heading 3"/>
    <w:aliases w:val="Subparagraaf"/>
    <w:basedOn w:val="Standaard"/>
    <w:next w:val="Standaard"/>
    <w:qFormat/>
    <w:rsid w:val="00FE2507"/>
    <w:pPr>
      <w:keepNext/>
      <w:numPr>
        <w:ilvl w:val="2"/>
        <w:numId w:val="18"/>
      </w:numPr>
      <w:spacing w:before="560" w:after="280"/>
      <w:outlineLvl w:val="2"/>
    </w:pPr>
    <w:rPr>
      <w:rFonts w:cs="Arial"/>
      <w:b/>
      <w:bCs/>
      <w:sz w:val="22"/>
      <w:szCs w:val="26"/>
    </w:rPr>
  </w:style>
  <w:style w:type="paragraph" w:styleId="Kop4">
    <w:name w:val="heading 4"/>
    <w:basedOn w:val="Standaard"/>
    <w:next w:val="Standaard"/>
    <w:semiHidden/>
    <w:qFormat/>
    <w:rsid w:val="00FE2507"/>
    <w:pPr>
      <w:keepNext/>
      <w:numPr>
        <w:ilvl w:val="3"/>
        <w:numId w:val="18"/>
      </w:numPr>
      <w:spacing w:before="240" w:after="60"/>
      <w:outlineLvl w:val="3"/>
    </w:pPr>
    <w:rPr>
      <w:rFonts w:ascii="Times New Roman" w:hAnsi="Times New Roman"/>
      <w:b/>
      <w:bCs/>
      <w:sz w:val="28"/>
      <w:szCs w:val="28"/>
    </w:rPr>
  </w:style>
  <w:style w:type="paragraph" w:styleId="Kop5">
    <w:name w:val="heading 5"/>
    <w:basedOn w:val="Standaard"/>
    <w:next w:val="Standaard"/>
    <w:semiHidden/>
    <w:qFormat/>
    <w:rsid w:val="00FE2507"/>
    <w:pPr>
      <w:numPr>
        <w:ilvl w:val="4"/>
        <w:numId w:val="18"/>
      </w:numPr>
      <w:spacing w:before="240" w:after="60"/>
      <w:outlineLvl w:val="4"/>
    </w:pPr>
    <w:rPr>
      <w:b/>
      <w:bCs/>
      <w:i/>
      <w:iCs/>
      <w:sz w:val="26"/>
      <w:szCs w:val="26"/>
    </w:rPr>
  </w:style>
  <w:style w:type="paragraph" w:styleId="Kop6">
    <w:name w:val="heading 6"/>
    <w:basedOn w:val="Standaard"/>
    <w:next w:val="Standaard"/>
    <w:semiHidden/>
    <w:qFormat/>
    <w:rsid w:val="00FE2507"/>
    <w:pPr>
      <w:numPr>
        <w:ilvl w:val="5"/>
        <w:numId w:val="18"/>
      </w:numPr>
      <w:spacing w:before="240" w:after="60"/>
      <w:outlineLvl w:val="5"/>
    </w:pPr>
    <w:rPr>
      <w:rFonts w:ascii="Times New Roman" w:hAnsi="Times New Roman"/>
      <w:b/>
      <w:bCs/>
      <w:sz w:val="22"/>
      <w:szCs w:val="22"/>
    </w:rPr>
  </w:style>
  <w:style w:type="paragraph" w:styleId="Kop7">
    <w:name w:val="heading 7"/>
    <w:basedOn w:val="Standaard"/>
    <w:next w:val="Standaard"/>
    <w:semiHidden/>
    <w:qFormat/>
    <w:rsid w:val="00FE2507"/>
    <w:pPr>
      <w:numPr>
        <w:ilvl w:val="6"/>
        <w:numId w:val="18"/>
      </w:numPr>
      <w:spacing w:before="240" w:after="60"/>
      <w:outlineLvl w:val="6"/>
    </w:pPr>
    <w:rPr>
      <w:rFonts w:ascii="Times New Roman" w:hAnsi="Times New Roman"/>
      <w:sz w:val="24"/>
    </w:rPr>
  </w:style>
  <w:style w:type="paragraph" w:styleId="Kop8">
    <w:name w:val="heading 8"/>
    <w:basedOn w:val="Standaard"/>
    <w:next w:val="Standaard"/>
    <w:semiHidden/>
    <w:qFormat/>
    <w:rsid w:val="00FE2507"/>
    <w:pPr>
      <w:numPr>
        <w:ilvl w:val="7"/>
        <w:numId w:val="18"/>
      </w:numPr>
      <w:spacing w:before="240" w:after="60"/>
      <w:outlineLvl w:val="7"/>
    </w:pPr>
    <w:rPr>
      <w:rFonts w:ascii="Times New Roman" w:hAnsi="Times New Roman"/>
      <w:i/>
      <w:iCs/>
      <w:sz w:val="24"/>
    </w:rPr>
  </w:style>
  <w:style w:type="paragraph" w:styleId="Kop9">
    <w:name w:val="heading 9"/>
    <w:basedOn w:val="Standaard"/>
    <w:next w:val="Standaard"/>
    <w:semiHidden/>
    <w:qFormat/>
    <w:rsid w:val="00FE2507"/>
    <w:pPr>
      <w:numPr>
        <w:ilvl w:val="8"/>
        <w:numId w:val="18"/>
      </w:numPr>
      <w:spacing w:before="240" w:after="60"/>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Accentbinnentekst">
    <w:name w:val="Accent binnen tekst"/>
    <w:basedOn w:val="Standaard"/>
    <w:qFormat/>
    <w:rsid w:val="00FE2507"/>
    <w:rPr>
      <w:i/>
    </w:rPr>
  </w:style>
  <w:style w:type="paragraph" w:customStyle="1" w:styleId="TussenkopjeInleidingpersbericht">
    <w:name w:val="Tussenkopje / Inleiding persbericht"/>
    <w:basedOn w:val="Standaard"/>
    <w:qFormat/>
    <w:rsid w:val="00FE2507"/>
    <w:pPr>
      <w:spacing w:before="280"/>
    </w:pPr>
    <w:rPr>
      <w:b/>
    </w:rPr>
  </w:style>
  <w:style w:type="paragraph" w:customStyle="1" w:styleId="Tussenkopjemetcijfer">
    <w:name w:val="Tussenkopje met cijfer"/>
    <w:basedOn w:val="Standaard"/>
    <w:qFormat/>
    <w:rsid w:val="00FE2507"/>
    <w:pPr>
      <w:numPr>
        <w:numId w:val="19"/>
      </w:numPr>
    </w:pPr>
    <w:rPr>
      <w:b/>
    </w:rPr>
  </w:style>
  <w:style w:type="paragraph" w:customStyle="1" w:styleId="Tussenkopjeuitnodiging">
    <w:name w:val="Tussenkopje uitnodiging"/>
    <w:basedOn w:val="Standaard"/>
    <w:qFormat/>
    <w:rsid w:val="00FE2507"/>
    <w:rPr>
      <w:b/>
      <w:sz w:val="26"/>
    </w:rPr>
  </w:style>
  <w:style w:type="paragraph" w:customStyle="1" w:styleId="Bijschriftkopjerapport">
    <w:name w:val="Bijschrift kopje rapport"/>
    <w:basedOn w:val="Standaard"/>
    <w:qFormat/>
    <w:rsid w:val="00FE2507"/>
    <w:rPr>
      <w:b/>
      <w:sz w:val="18"/>
    </w:rPr>
  </w:style>
  <w:style w:type="paragraph" w:customStyle="1" w:styleId="Bijschriftrapport">
    <w:name w:val="Bijschrift rapport"/>
    <w:basedOn w:val="Standaard"/>
    <w:qFormat/>
    <w:rsid w:val="00FE2507"/>
    <w:rPr>
      <w:sz w:val="18"/>
    </w:rPr>
  </w:style>
  <w:style w:type="paragraph" w:customStyle="1" w:styleId="Figuurkoprapport">
    <w:name w:val="Figuurkop rapport"/>
    <w:basedOn w:val="Standaard"/>
    <w:qFormat/>
    <w:rsid w:val="00FE2507"/>
    <w:pPr>
      <w:spacing w:before="560"/>
    </w:pPr>
    <w:rPr>
      <w:b/>
      <w:sz w:val="18"/>
    </w:rPr>
  </w:style>
  <w:style w:type="paragraph" w:customStyle="1" w:styleId="Voetnootrapport">
    <w:name w:val="Voetnoot rapport"/>
    <w:basedOn w:val="Standaard"/>
    <w:qFormat/>
    <w:rsid w:val="00FE2507"/>
    <w:pPr>
      <w:numPr>
        <w:numId w:val="20"/>
      </w:numPr>
      <w:spacing w:before="560" w:line="200" w:lineRule="atLeast"/>
    </w:pPr>
    <w:rPr>
      <w:sz w:val="17"/>
    </w:rPr>
  </w:style>
  <w:style w:type="paragraph" w:customStyle="1" w:styleId="Alineakopjerapport">
    <w:name w:val="Alineakopje rapport"/>
    <w:basedOn w:val="Standaard"/>
    <w:qFormat/>
    <w:rsid w:val="00FE2507"/>
    <w:pPr>
      <w:spacing w:before="280"/>
    </w:pPr>
    <w:rPr>
      <w:i/>
    </w:rPr>
  </w:style>
  <w:style w:type="paragraph" w:customStyle="1" w:styleId="TussenkopjerapportOndertiteltitelpagina">
    <w:name w:val="Tussenkopje rapport / Ondertitel titelpagina"/>
    <w:basedOn w:val="Standaard"/>
    <w:qFormat/>
    <w:rsid w:val="00FE2507"/>
    <w:pPr>
      <w:spacing w:before="280"/>
    </w:pPr>
    <w:rPr>
      <w:b/>
      <w:sz w:val="22"/>
    </w:rPr>
  </w:style>
  <w:style w:type="paragraph" w:customStyle="1" w:styleId="Opsommingbullet">
    <w:name w:val="Opsomming bullet"/>
    <w:basedOn w:val="Standaard"/>
    <w:qFormat/>
    <w:rsid w:val="002B5524"/>
    <w:pPr>
      <w:numPr>
        <w:numId w:val="26"/>
      </w:numPr>
    </w:pPr>
  </w:style>
  <w:style w:type="paragraph" w:customStyle="1" w:styleId="Opsommingcijfer">
    <w:name w:val="Opsomming cijfer"/>
    <w:basedOn w:val="Standaard"/>
    <w:qFormat/>
    <w:rsid w:val="00FE2507"/>
    <w:pPr>
      <w:numPr>
        <w:numId w:val="22"/>
      </w:numPr>
    </w:pPr>
  </w:style>
  <w:style w:type="paragraph" w:customStyle="1" w:styleId="Opsommingletter">
    <w:name w:val="Opsomming letter"/>
    <w:basedOn w:val="Standaard"/>
    <w:qFormat/>
    <w:rsid w:val="00FE2507"/>
    <w:pPr>
      <w:numPr>
        <w:numId w:val="23"/>
      </w:numPr>
    </w:pPr>
  </w:style>
  <w:style w:type="paragraph" w:styleId="Inhopg1">
    <w:name w:val="toc 1"/>
    <w:basedOn w:val="Standaard"/>
    <w:next w:val="Standaard"/>
    <w:autoRedefine/>
    <w:semiHidden/>
    <w:rsid w:val="003B3222"/>
    <w:pPr>
      <w:spacing w:before="280"/>
      <w:ind w:left="159" w:hanging="159"/>
    </w:pPr>
    <w:rPr>
      <w:b/>
      <w:sz w:val="22"/>
    </w:rPr>
  </w:style>
  <w:style w:type="paragraph" w:styleId="Inhopg2">
    <w:name w:val="toc 2"/>
    <w:basedOn w:val="Standaard"/>
    <w:next w:val="Standaard"/>
    <w:autoRedefine/>
    <w:semiHidden/>
    <w:rsid w:val="003B3222"/>
    <w:pPr>
      <w:ind w:left="301" w:hanging="301"/>
    </w:pPr>
  </w:style>
  <w:style w:type="paragraph" w:styleId="Inhopg3">
    <w:name w:val="toc 3"/>
    <w:basedOn w:val="Standaard"/>
    <w:next w:val="Standaard"/>
    <w:autoRedefine/>
    <w:semiHidden/>
    <w:rsid w:val="003B3222"/>
    <w:pPr>
      <w:ind w:left="442" w:hanging="442"/>
    </w:pPr>
  </w:style>
  <w:style w:type="paragraph" w:customStyle="1" w:styleId="DocumentnaamKopRapporttiteltitelpagina">
    <w:name w:val="Documentnaam / Kop / Rapporttitel titelpagina"/>
    <w:basedOn w:val="Standaard"/>
    <w:qFormat/>
    <w:rsid w:val="00FE2507"/>
    <w:pPr>
      <w:spacing w:line="560" w:lineRule="atLeast"/>
    </w:pPr>
    <w:rPr>
      <w:b/>
      <w:sz w:val="42"/>
    </w:rPr>
  </w:style>
  <w:style w:type="paragraph" w:customStyle="1" w:styleId="AdresRetouradresNaamgemeenteDatumKenmerkPaginaAfzenderentitelVersieendatum">
    <w:name w:val="Adres / Retouradres / Naam gemeente / Datum / Kenmerk / Pagina / Afzender en titel / Versie en datum"/>
    <w:basedOn w:val="Standaard"/>
    <w:qFormat/>
    <w:rsid w:val="00FE2507"/>
    <w:pPr>
      <w:spacing w:line="240" w:lineRule="atLeast"/>
    </w:pPr>
    <w:rPr>
      <w:sz w:val="17"/>
    </w:rPr>
  </w:style>
  <w:style w:type="paragraph" w:customStyle="1" w:styleId="KopjesdatumKenmerketcRouteVerwijzing">
    <w:name w:val="Kopjes datum / Kenmerk etc. / Route / Verwijzing"/>
    <w:basedOn w:val="Standaard"/>
    <w:qFormat/>
    <w:rsid w:val="00FE2507"/>
    <w:rPr>
      <w:sz w:val="17"/>
    </w:rPr>
  </w:style>
  <w:style w:type="paragraph" w:customStyle="1" w:styleId="Tabelkolomkopjes">
    <w:name w:val="Tabelkolomkopjes"/>
    <w:basedOn w:val="Standaard"/>
    <w:qFormat/>
    <w:rsid w:val="00FE2507"/>
    <w:pPr>
      <w:jc w:val="right"/>
    </w:pPr>
    <w:rPr>
      <w:b/>
      <w:sz w:val="18"/>
    </w:rPr>
  </w:style>
  <w:style w:type="paragraph" w:customStyle="1" w:styleId="TabeltekstRegular">
    <w:name w:val="Tabeltekst Regular"/>
    <w:basedOn w:val="Standaard"/>
    <w:qFormat/>
    <w:rsid w:val="00FE2507"/>
    <w:pPr>
      <w:jc w:val="right"/>
    </w:pPr>
    <w:rPr>
      <w:sz w:val="18"/>
    </w:rPr>
  </w:style>
  <w:style w:type="paragraph" w:customStyle="1" w:styleId="TabeltekstmetBoldaccenten">
    <w:name w:val="Tabeltekst met Bold accenten"/>
    <w:basedOn w:val="Standaard"/>
    <w:qFormat/>
    <w:rsid w:val="00FE2507"/>
    <w:rPr>
      <w:b/>
      <w:sz w:val="18"/>
    </w:rPr>
  </w:style>
  <w:style w:type="paragraph" w:customStyle="1" w:styleId="OpsommingCijfers">
    <w:name w:val="Opsomming Cijfers"/>
    <w:basedOn w:val="Standaard"/>
    <w:qFormat/>
    <w:rsid w:val="00A14104"/>
    <w:pPr>
      <w:numPr>
        <w:numId w:val="27"/>
      </w:numPr>
      <w:ind w:left="227" w:hanging="227"/>
    </w:pPr>
  </w:style>
  <w:style w:type="paragraph" w:customStyle="1" w:styleId="Bijlageondertitel">
    <w:name w:val="Bijlage ondertitel"/>
    <w:basedOn w:val="Standaard"/>
    <w:next w:val="Standaard"/>
    <w:qFormat/>
    <w:rsid w:val="00A14104"/>
    <w:pPr>
      <w:pageBreakBefore/>
      <w:numPr>
        <w:numId w:val="28"/>
      </w:numPr>
      <w:spacing w:after="560" w:line="560" w:lineRule="atLeast"/>
    </w:pPr>
    <w:rPr>
      <w:b/>
      <w:sz w:val="42"/>
      <w:szCs w:val="4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509568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3" Type="http://schemas.openxmlformats.org/officeDocument/2006/relationships/customXml" Target="../customXml/item3.xml"/><Relationship Id="rId7" Type="http://schemas.openxmlformats.org/officeDocument/2006/relationships/styles" Target="styl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theme" Target="theme/theme1.xml"/><Relationship Id="rId5" Type="http://schemas.openxmlformats.org/officeDocument/2006/relationships/customXml" Target="../customXml/item5.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1acaafb-750c-4244-a911-b702e7bd8d90" ContentTypeId="0x010100A43BF51D1C39A442B0DC53312CB36ACA" PreviousValue="false"/>
</file>

<file path=customXml/item2.xml><?xml version="1.0" encoding="utf-8"?>
<?mso-contentType ?>
<customXsn xmlns="http://schemas.microsoft.com/office/2006/metadata/customXsn">
  <xsnLocation/>
  <cached>True</cached>
  <openByDefault>True</openByDefault>
  <xsnScope/>
</customXsn>
</file>

<file path=customXml/item3.xml><?xml version="1.0" encoding="utf-8"?>
<p:properties xmlns:p="http://schemas.microsoft.com/office/2006/metadata/properties" xmlns:xsi="http://www.w3.org/2001/XMLSchema-instance" xmlns:pc="http://schemas.microsoft.com/office/infopath/2007/PartnerControls">
  <documentManagement>
    <Subdossier xmlns="8e4831cc-e922-4902-8a5b-6728a426b330" xsi:nil="true"/>
    <Basisdocument xmlns="24208f1f-3bb4-4eaf-b5c9-ce49ab2d3c99">false</Basisdocument>
    <ProjectstatusTaxHTField0 xmlns="c240a158-e83d-4ca8-a1ab-448c5bb1d0f2">
      <Terms xmlns="http://schemas.microsoft.com/office/infopath/2007/PartnerControls">
        <TermInfo xmlns="http://schemas.microsoft.com/office/infopath/2007/PartnerControls">
          <TermName xmlns="http://schemas.microsoft.com/office/infopath/2007/PartnerControls">Uitvoering</TermName>
          <TermId xmlns="http://schemas.microsoft.com/office/infopath/2007/PartnerControls">cbf6b336-1d0b-4374-a4c6-4c5f7e693613</TermId>
        </TermInfo>
      </Terms>
    </ProjectstatusTaxHTField0>
    <Trefwoord xmlns="8e4831cc-e922-4902-8a5b-6728a426b330"/>
    <Projectnaam xmlns="d89e6b0f-8492-4ef2-98aa-3cbcb5f453d1">Verbouwing Stadhuis Perceel 4</Projectnaam>
    <Projectnummer xmlns="d89e6b0f-8492-4ef2-98aa-3cbcb5f453d1" xsi:nil="true"/>
    <ProjectlocatieTaxHTField0 xmlns="c240a158-e83d-4ca8-a1ab-448c5bb1d0f2">
      <Terms xmlns="http://schemas.microsoft.com/office/infopath/2007/PartnerControls">
        <TermInfo xmlns="http://schemas.microsoft.com/office/infopath/2007/PartnerControls">
          <TermName xmlns="http://schemas.microsoft.com/office/infopath/2007/PartnerControls">Amsterdam</TermName>
          <TermId xmlns="http://schemas.microsoft.com/office/infopath/2007/PartnerControls">adbe134c-bf4e-4f23-9e83-f44da7add0a6</TermId>
        </TermInfo>
      </Terms>
    </ProjectlocatieTaxHTField0>
    <Projectomschrijving xmlns="d89e6b0f-8492-4ef2-98aa-3cbcb5f453d1">Verbouwing Stadhuis Perceel 4</Projectomschrijving>
    <DocumentthemaTaxHTField0 xmlns="c240a158-e83d-4ca8-a1ab-448c5bb1d0f2">
      <Terms xmlns="http://schemas.microsoft.com/office/infopath/2007/PartnerControls"/>
    </DocumentthemaTaxHTField0>
    <OpdrachtgeverTaxHTField0 xmlns="c240a158-e83d-4ca8-a1ab-448c5bb1d0f2">
      <Terms xmlns="http://schemas.microsoft.com/office/infopath/2007/PartnerControls">
        <TermInfo xmlns="http://schemas.microsoft.com/office/infopath/2007/PartnerControls">
          <TermName xmlns="http://schemas.microsoft.com/office/infopath/2007/PartnerControls">rve Vastgoed</TermName>
          <TermId xmlns="http://schemas.microsoft.com/office/infopath/2007/PartnerControls">6132b06c-5393-4557-8774-3a5ecf593221</TermId>
        </TermInfo>
      </Terms>
    </OpdrachtgeverTaxHTField0>
    <TaxCatchAll xmlns="8e4831cc-e922-4902-8a5b-6728a426b330">
      <Value>29</Value>
      <Value>5</Value>
      <Value>4</Value>
      <Value>2</Value>
    </TaxCatchAll>
    <Subcategorie xmlns="8e4831cc-e922-4902-8a5b-6728a426b330"/>
    <ThemaTaxHTField0 xmlns="24208f1f-3bb4-4eaf-b5c9-ce49ab2d3c99">
      <Terms xmlns="http://schemas.microsoft.com/office/infopath/2007/PartnerControls"/>
    </ThemaTaxHTField0>
    <DocumentlabelPMBTaxHTField0 xmlns="8e4831cc-e922-4902-8a5b-6728a426b330">
      <Terms xmlns="http://schemas.microsoft.com/office/infopath/2007/PartnerControls"/>
    </DocumentlabelPMBTaxHTField0>
    <DienstTaxHTField0 xmlns="c240a158-e83d-4ca8-a1ab-448c5bb1d0f2">
      <Terms xmlns="http://schemas.microsoft.com/office/infopath/2007/PartnerControls">
        <TermInfo xmlns="http://schemas.microsoft.com/office/infopath/2007/PartnerControls">
          <TermName xmlns="http://schemas.microsoft.com/office/infopath/2007/PartnerControls">PMB</TermName>
          <TermId xmlns="http://schemas.microsoft.com/office/infopath/2007/PartnerControls">176ac948-4ecf-4981-9af2-fc600aa0e3d7</TermId>
        </TermInfo>
      </Terms>
    </DienstTaxHTField0>
    <Vertrouwelijkheid xmlns="d89e6b0f-8492-4ef2-98aa-3cbcb5f453d1">Kabinet</Vertrouwelijkheid>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Tekstdocument" ma:contentTypeID="0x010100A43BF51D1C39A442B0DC53312CB36ACA2C00594404154114154580BDAB536990F8F7" ma:contentTypeVersion="8" ma:contentTypeDescription="Nieuw tekstdocument" ma:contentTypeScope="" ma:versionID="e6aaaeb0479d64a7150dd64fff1df130">
  <xsd:schema xmlns:xsd="http://www.w3.org/2001/XMLSchema" xmlns:xs="http://www.w3.org/2001/XMLSchema" xmlns:p="http://schemas.microsoft.com/office/2006/metadata/properties" xmlns:ns2="8e4831cc-e922-4902-8a5b-6728a426b330" xmlns:ns3="24208f1f-3bb4-4eaf-b5c9-ce49ab2d3c99" xmlns:ns4="d89e6b0f-8492-4ef2-98aa-3cbcb5f453d1" xmlns:ns5="c240a158-e83d-4ca8-a1ab-448c5bb1d0f2" targetNamespace="http://schemas.microsoft.com/office/2006/metadata/properties" ma:root="true" ma:fieldsID="6ec48fe03b725cdf823aee1b446787ac" ns2:_="" ns3:_="" ns4:_="" ns5:_="">
    <xsd:import namespace="8e4831cc-e922-4902-8a5b-6728a426b330"/>
    <xsd:import namespace="24208f1f-3bb4-4eaf-b5c9-ce49ab2d3c99"/>
    <xsd:import namespace="d89e6b0f-8492-4ef2-98aa-3cbcb5f453d1"/>
    <xsd:import namespace="c240a158-e83d-4ca8-a1ab-448c5bb1d0f2"/>
    <xsd:element name="properties">
      <xsd:complexType>
        <xsd:sequence>
          <xsd:element name="documentManagement">
            <xsd:complexType>
              <xsd:all>
                <xsd:element ref="ns2:DocumentlabelPMBTaxHTField0" minOccurs="0"/>
                <xsd:element ref="ns3:Basisdocument" minOccurs="0"/>
                <xsd:element ref="ns4:Projectnaam" minOccurs="0"/>
                <xsd:element ref="ns4:Projectnummer" minOccurs="0"/>
                <xsd:element ref="ns4:Projectomschrijving" minOccurs="0"/>
                <xsd:element ref="ns5:ProjectstatusTaxHTField0" minOccurs="0"/>
                <xsd:element ref="ns5:ProjectlocatieTaxHTField0" minOccurs="0"/>
                <xsd:element ref="ns5:OpdrachtgeverTaxHTField0" minOccurs="0"/>
                <xsd:element ref="ns2:TaxCatchAll" minOccurs="0"/>
                <xsd:element ref="ns2:TaxCatchAllLabel" minOccurs="0"/>
                <xsd:element ref="ns3:ThemaTaxHTField0" minOccurs="0"/>
                <xsd:element ref="ns5:DocumentthemaTaxHTField0" minOccurs="0"/>
                <xsd:element ref="ns5:DienstTaxHTField0" minOccurs="0"/>
                <xsd:element ref="ns4:Archiefkenmerk" minOccurs="0"/>
                <xsd:element ref="ns5:IngestuurdDoor" minOccurs="0"/>
                <xsd:element ref="ns5:IngestuurdOp" minOccurs="0"/>
                <xsd:element ref="ns4:Vertrouwelijkheid" minOccurs="0"/>
                <xsd:element ref="ns4:OrigineleLocatie" minOccurs="0"/>
                <xsd:element ref="ns2:Subdossier" minOccurs="0"/>
                <xsd:element ref="ns2:Trefwoord" minOccurs="0"/>
                <xsd:element ref="ns2:Subcategori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4831cc-e922-4902-8a5b-6728a426b330" elementFormDefault="qualified">
    <xsd:import namespace="http://schemas.microsoft.com/office/2006/documentManagement/types"/>
    <xsd:import namespace="http://schemas.microsoft.com/office/infopath/2007/PartnerControls"/>
    <xsd:element name="DocumentlabelPMBTaxHTField0" ma:index="8" nillable="true" ma:taxonomy="true" ma:internalName="DocumentlabelPMBTaxHTField0" ma:taxonomyFieldName="DocumentlabelPMB" ma:displayName="Categorie" ma:readOnly="false" ma:default="" ma:fieldId="{fd2e55d4-f493-4f40-967e-8a62669d0f44}" ma:taxonomyMulti="true" ma:sspId="31acaafb-750c-4244-a911-b702e7bd8d90" ma:termSetId="af1ff7bd-a3d0-4939-b6f8-034663673164" ma:anchorId="00000000-0000-0000-0000-000000000000" ma:open="false" ma:isKeyword="false">
      <xsd:complexType>
        <xsd:sequence>
          <xsd:element ref="pc:Terms" minOccurs="0" maxOccurs="1"/>
        </xsd:sequence>
      </xsd:complexType>
    </xsd:element>
    <xsd:element name="TaxCatchAll" ma:index="20" nillable="true" ma:displayName="Taxonomy Catch All Column" ma:description="" ma:hidden="true" ma:list="{97d3b910-c89e-4302-9486-978cdeb9f5f8}" ma:internalName="TaxCatchAll" ma:showField="CatchAllData" ma:web="b1884ad1-24d0-4631-b574-463d861e8cae">
      <xsd:complexType>
        <xsd:complexContent>
          <xsd:extension base="dms:MultiChoiceLookup">
            <xsd:sequence>
              <xsd:element name="Value" type="dms:Lookup" maxOccurs="unbounded" minOccurs="0" nillable="true"/>
            </xsd:sequence>
          </xsd:extension>
        </xsd:complexContent>
      </xsd:complexType>
    </xsd:element>
    <xsd:element name="TaxCatchAllLabel" ma:index="21" nillable="true" ma:displayName="Taxonomy Catch All Column1" ma:description="" ma:hidden="true" ma:list="{97d3b910-c89e-4302-9486-978cdeb9f5f8}" ma:internalName="TaxCatchAllLabel" ma:readOnly="true" ma:showField="CatchAllDataLabel" ma:web="b1884ad1-24d0-4631-b574-463d861e8cae">
      <xsd:complexType>
        <xsd:complexContent>
          <xsd:extension base="dms:MultiChoiceLookup">
            <xsd:sequence>
              <xsd:element name="Value" type="dms:Lookup" maxOccurs="unbounded" minOccurs="0" nillable="true"/>
            </xsd:sequence>
          </xsd:extension>
        </xsd:complexContent>
      </xsd:complexType>
    </xsd:element>
    <xsd:element name="Subdossier" ma:index="33" nillable="true" ma:displayName="Zaakdossier" ma:list="{6cc1fda0-95f8-4f97-a033-ece344b08774}" ma:internalName="Subdossier" ma:readOnly="false" ma:showField="Title" ma:web="b1884ad1-24d0-4631-b574-463d861e8cae">
      <xsd:simpleType>
        <xsd:restriction base="dms:Lookup"/>
      </xsd:simpleType>
    </xsd:element>
    <xsd:element name="Trefwoord" ma:index="34" nillable="true" ma:displayName="Trefwoord" ma:list="{5254eae5-6d17-424d-a1bc-810ddd2bda65}" ma:internalName="Trefwoord" ma:showField="Title" ma:web="b1884ad1-24d0-4631-b574-463d861e8cae">
      <xsd:complexType>
        <xsd:complexContent>
          <xsd:extension base="dms:MultiChoiceLookup">
            <xsd:sequence>
              <xsd:element name="Value" type="dms:Lookup" maxOccurs="unbounded" minOccurs="0" nillable="true"/>
            </xsd:sequence>
          </xsd:extension>
        </xsd:complexContent>
      </xsd:complexType>
    </xsd:element>
    <xsd:element name="Subcategorie" ma:index="35" nillable="true" ma:displayName="Subcategorie" ma:list="{0015c60d-5e4f-490f-bf51-72647c470b74}" ma:internalName="Subcategorie" ma:showField="Title" ma:web="b1884ad1-24d0-4631-b574-463d861e8cae">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4208f1f-3bb4-4eaf-b5c9-ce49ab2d3c99" elementFormDefault="qualified">
    <xsd:import namespace="http://schemas.microsoft.com/office/2006/documentManagement/types"/>
    <xsd:import namespace="http://schemas.microsoft.com/office/infopath/2007/PartnerControls"/>
    <xsd:element name="Basisdocument" ma:index="10" nillable="true" ma:displayName="Basisdocument" ma:default="0" ma:internalName="Basisdocument">
      <xsd:simpleType>
        <xsd:restriction base="dms:Boolean"/>
      </xsd:simpleType>
    </xsd:element>
    <xsd:element name="ThemaTaxHTField0" ma:index="22" nillable="true" ma:taxonomy="true" ma:internalName="ThemaTaxHTField0" ma:taxonomyFieldName="Thema" ma:displayName="Thema" ma:readOnly="false" ma:default="" ma:fieldId="{e54614d8-9b62-47b7-b61b-59084012f7bc}" ma:taxonomyMulti="true" ma:sspId="31acaafb-750c-4244-a911-b702e7bd8d90" ma:termSetId="43a6ce5e-2ae9-407c-8ab0-6e6e17c4f9df"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89e6b0f-8492-4ef2-98aa-3cbcb5f453d1" elementFormDefault="qualified">
    <xsd:import namespace="http://schemas.microsoft.com/office/2006/documentManagement/types"/>
    <xsd:import namespace="http://schemas.microsoft.com/office/infopath/2007/PartnerControls"/>
    <xsd:element name="Projectnaam" ma:index="11" nillable="true" ma:displayName="Projectnaam" ma:internalName="Projectnaam">
      <xsd:simpleType>
        <xsd:restriction base="dms:Text">
          <xsd:maxLength value="255"/>
        </xsd:restriction>
      </xsd:simpleType>
    </xsd:element>
    <xsd:element name="Projectnummer" ma:index="12" nillable="true" ma:displayName="Projectnummer" ma:internalName="Projectnummer">
      <xsd:simpleType>
        <xsd:restriction base="dms:Text">
          <xsd:maxLength value="25"/>
        </xsd:restriction>
      </xsd:simpleType>
    </xsd:element>
    <xsd:element name="Projectomschrijving" ma:index="13" nillable="true" ma:displayName="Projectomschrijving" ma:internalName="Projectomschrijving">
      <xsd:simpleType>
        <xsd:restriction base="dms:Note">
          <xsd:maxLength value="255"/>
        </xsd:restriction>
      </xsd:simpleType>
    </xsd:element>
    <xsd:element name="Archiefkenmerk" ma:index="28" nillable="true" ma:displayName="Archiefkenmerk" ma:hidden="true" ma:internalName="Archiefkenmerk" ma:readOnly="true">
      <xsd:simpleType>
        <xsd:restriction base="dms:Text">
          <xsd:maxLength value="255"/>
        </xsd:restriction>
      </xsd:simpleType>
    </xsd:element>
    <xsd:element name="Vertrouwelijkheid" ma:index="31" nillable="true" ma:displayName="Vertrouwelijkheid" ma:default="Kabinet" ma:hidden="true" ma:internalName="Vertrouwelijkheid" ma:readOnly="true">
      <xsd:simpleType>
        <xsd:restriction base="dms:Choice">
          <xsd:enumeration value="Kabinet"/>
          <xsd:enumeration value="Dienst"/>
          <xsd:enumeration value="OA"/>
        </xsd:restriction>
      </xsd:simpleType>
    </xsd:element>
    <xsd:element name="OrigineleLocatie" ma:index="32" nillable="true" ma:displayName="Originele locatie" ma:hidden="true" ma:internalName="OrigineleLocatie" ma:readOnly="tru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240a158-e83d-4ca8-a1ab-448c5bb1d0f2" elementFormDefault="qualified">
    <xsd:import namespace="http://schemas.microsoft.com/office/2006/documentManagement/types"/>
    <xsd:import namespace="http://schemas.microsoft.com/office/infopath/2007/PartnerControls"/>
    <xsd:element name="ProjectstatusTaxHTField0" ma:index="14" nillable="true" ma:taxonomy="true" ma:internalName="ProjectstatusTaxHTField0" ma:taxonomyFieldName="Projectstatus" ma:displayName="Projectstatus" ma:default="" ma:fieldId="{2e51e781-7efa-4541-8906-9d15f3c68bfe}" ma:sspId="31acaafb-750c-4244-a911-b702e7bd8d90" ma:termSetId="7dccec44-003d-49a8-ad98-1cc90089081d" ma:anchorId="00000000-0000-0000-0000-000000000000" ma:open="true" ma:isKeyword="false">
      <xsd:complexType>
        <xsd:sequence>
          <xsd:element ref="pc:Terms" minOccurs="0" maxOccurs="1"/>
        </xsd:sequence>
      </xsd:complexType>
    </xsd:element>
    <xsd:element name="ProjectlocatieTaxHTField0" ma:index="16" nillable="true" ma:taxonomy="true" ma:internalName="ProjectlocatieTaxHTField0" ma:taxonomyFieldName="Projectlocatie" ma:displayName="Projectlocatie" ma:default="" ma:fieldId="{5521c7bc-f5cb-46b0-93c9-78545cce8bb9}" ma:sspId="31acaafb-750c-4244-a911-b702e7bd8d90" ma:termSetId="c9cfe298-4df8-47a1-a437-7fcb924a64ef" ma:anchorId="00000000-0000-0000-0000-000000000000" ma:open="true" ma:isKeyword="false">
      <xsd:complexType>
        <xsd:sequence>
          <xsd:element ref="pc:Terms" minOccurs="0" maxOccurs="1"/>
        </xsd:sequence>
      </xsd:complexType>
    </xsd:element>
    <xsd:element name="OpdrachtgeverTaxHTField0" ma:index="18" nillable="true" ma:taxonomy="true" ma:internalName="OpdrachtgeverTaxHTField0" ma:taxonomyFieldName="Opdrachtgever" ma:displayName="Opdrachtgever" ma:default="" ma:fieldId="{0e4e6ec4-9300-4412-8271-d1ead98b723d}" ma:sspId="31acaafb-750c-4244-a911-b702e7bd8d90" ma:termSetId="82d1faa2-4bc9-4030-b0fa-8e165a69e751" ma:anchorId="00000000-0000-0000-0000-000000000000" ma:open="true" ma:isKeyword="false">
      <xsd:complexType>
        <xsd:sequence>
          <xsd:element ref="pc:Terms" minOccurs="0" maxOccurs="1"/>
        </xsd:sequence>
      </xsd:complexType>
    </xsd:element>
    <xsd:element name="DocumentthemaTaxHTField0" ma:index="24" nillable="true" ma:taxonomy="true" ma:internalName="DocumentthemaTaxHTField0" ma:taxonomyFieldName="Documentthema" ma:displayName="Documentthema" ma:readOnly="false" ma:default="" ma:fieldId="{8a532053-c0c5-4008-97b8-cf7d738098d1}" ma:sspId="31acaafb-750c-4244-a911-b702e7bd8d90" ma:termSetId="03352b8e-25c5-4cfc-98f2-fac8925faa30" ma:anchorId="00000000-0000-0000-0000-000000000000" ma:open="true" ma:isKeyword="false">
      <xsd:complexType>
        <xsd:sequence>
          <xsd:element ref="pc:Terms" minOccurs="0" maxOccurs="1"/>
        </xsd:sequence>
      </xsd:complexType>
    </xsd:element>
    <xsd:element name="DienstTaxHTField0" ma:index="26" nillable="true" ma:taxonomy="true" ma:internalName="DienstTaxHTField0" ma:taxonomyFieldName="Dienst" ma:displayName="Dienst" ma:readOnly="true" ma:default="2;#PMB|176ac948-4ecf-4981-9af2-fc600aa0e3d7" ma:fieldId="{c86c3b65-f545-4948-88a2-f14bb7ad1262}" ma:sspId="31acaafb-750c-4244-a911-b702e7bd8d90" ma:termSetId="0e1b22e7-2e95-47dd-baed-a7a5345f7a0f" ma:anchorId="00000000-0000-0000-0000-000000000000" ma:open="false" ma:isKeyword="false">
      <xsd:complexType>
        <xsd:sequence>
          <xsd:element ref="pc:Terms" minOccurs="0" maxOccurs="1"/>
        </xsd:sequence>
      </xsd:complexType>
    </xsd:element>
    <xsd:element name="IngestuurdDoor" ma:index="29" nillable="true" ma:displayName="Ingestuurd door" ma:hidden="true" ma:internalName="IngestuurdDoor"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IngestuurdOp" ma:index="30" nillable="true" ma:displayName="Ingestuurd op" ma:format="DateTime" ma:hidden="true" ma:internalName="IngestuurdOp" ma:readOnly="tru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0B7A1E6-3DC0-4B27-BA80-6900641F518C}"/>
</file>

<file path=customXml/itemProps2.xml><?xml version="1.0" encoding="utf-8"?>
<ds:datastoreItem xmlns:ds="http://schemas.openxmlformats.org/officeDocument/2006/customXml" ds:itemID="{ABE0EFDD-2E76-45DD-A5CC-7D1A9E7160C3}"/>
</file>

<file path=customXml/itemProps3.xml><?xml version="1.0" encoding="utf-8"?>
<ds:datastoreItem xmlns:ds="http://schemas.openxmlformats.org/officeDocument/2006/customXml" ds:itemID="{05C302B3-03A3-493E-9339-C8B01283A4E0}"/>
</file>

<file path=customXml/itemProps4.xml><?xml version="1.0" encoding="utf-8"?>
<ds:datastoreItem xmlns:ds="http://schemas.openxmlformats.org/officeDocument/2006/customXml" ds:itemID="{D62282C7-1B0D-4497-BA7C-6D19AB1001C9}"/>
</file>

<file path=customXml/itemProps5.xml><?xml version="1.0" encoding="utf-8"?>
<ds:datastoreItem xmlns:ds="http://schemas.openxmlformats.org/officeDocument/2006/customXml" ds:itemID="{8DF74674-C99A-42E0-821F-DFED12B5A285}"/>
</file>

<file path=docProps/app.xml><?xml version="1.0" encoding="utf-8"?>
<Properties xmlns="http://schemas.openxmlformats.org/officeDocument/2006/extended-properties" xmlns:vt="http://schemas.openxmlformats.org/officeDocument/2006/docPropsVTypes">
  <Template>Normal.dotm</Template>
  <TotalTime>1</TotalTime>
  <Pages>1</Pages>
  <Words>172</Words>
  <Characters>950</Characters>
  <Application>Microsoft Office Word</Application>
  <DocSecurity>0</DocSecurity>
  <Lines>7</Lines>
  <Paragraphs>2</Paragraphs>
  <ScaleCrop>false</ScaleCrop>
  <HeadingPairs>
    <vt:vector size="2" baseType="variant">
      <vt:variant>
        <vt:lpstr>Titel</vt:lpstr>
      </vt:variant>
      <vt:variant>
        <vt:i4>1</vt:i4>
      </vt:variant>
    </vt:vector>
  </HeadingPairs>
  <TitlesOfParts>
    <vt:vector size="1" baseType="lpstr">
      <vt:lpstr>bijlage 3 - model_verklaring_derden_26062019</vt:lpstr>
    </vt:vector>
  </TitlesOfParts>
  <Company>Gemeente Amsterdam</Company>
  <LinksUpToDate>false</LinksUpToDate>
  <CharactersWithSpaces>1120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bijlage 3 - model_verklaring_derden_26062019</dc:title>
  <dc:creator>Aanbestedingsteam;ABT</dc:creator>
  <cp:lastModifiedBy>Hoven, Sander ten</cp:lastModifiedBy>
  <cp:revision>2</cp:revision>
  <cp:lastPrinted>2019-06-25T09:05:00Z</cp:lastPrinted>
  <dcterms:created xsi:type="dcterms:W3CDTF">2021-02-10T07:16:00Z</dcterms:created>
  <dcterms:modified xsi:type="dcterms:W3CDTF">2021-02-10T07:16:00Z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0x010100A43BF51D1C39A442B0DC53312CB36ACA2C00594404154114154580BDAB536990F8F7</vt:lpwstr>
  </property>
  <property fmtid="{D5CDD505-2E9C-101B-9397-08002B2CF9AE}" pid="3" name="Opdrachtgever">
    <vt:lpwstr>29;#rve Vastgoed|6132b06c-5393-4557-8774-3a5ecf593221</vt:lpwstr>
  </property>
  <property fmtid="{D5CDD505-2E9C-101B-9397-08002B2CF9AE}" pid="4" name="Projectlocatie">
    <vt:lpwstr>5;#Amsterdam|adbe134c-bf4e-4f23-9e83-f44da7add0a6</vt:lpwstr>
  </property>
  <property fmtid="{D5CDD505-2E9C-101B-9397-08002B2CF9AE}" pid="5" name="Projectstatus">
    <vt:lpwstr>4;#Uitvoering|cbf6b336-1d0b-4374-a4c6-4c5f7e693613</vt:lpwstr>
  </property>
  <property fmtid="{D5CDD505-2E9C-101B-9397-08002B2CF9AE}" pid="6" name="Thema">
    <vt:lpwstr/>
  </property>
  <property fmtid="{D5CDD505-2E9C-101B-9397-08002B2CF9AE}" pid="7" name="Documentthema">
    <vt:lpwstr/>
  </property>
  <property fmtid="{D5CDD505-2E9C-101B-9397-08002B2CF9AE}" pid="8" name="DocumentlabelPMB">
    <vt:lpwstr/>
  </property>
  <property fmtid="{D5CDD505-2E9C-101B-9397-08002B2CF9AE}" pid="9" name="Dienst">
    <vt:lpwstr>2;#PMB|176ac948-4ecf-4981-9af2-fc600aa0e3d7</vt:lpwstr>
  </property>
  <property fmtid="{D5CDD505-2E9C-101B-9397-08002B2CF9AE}" pid="10" name="Order">
    <vt:r8>137500</vt:r8>
  </property>
</Properties>
</file>